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Treppenhaus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6900162" name="f9f9e220-50f8-11f0-ac54-73c6575662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0809366" name="f9f9e220-50f8-11f0-ac54-73c6575662e5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4373679" name="d4b0b4e0-50f7-11f0-b832-91d5f1bf3a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7872702" name="d4b0b4e0-50f7-11f0-b832-91d5f1bf3a4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Treppenhaus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4954379" name="16e74760-50f9-11f0-970b-19094ca08e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7075272" name="16e74760-50f9-11f0-970b-19094ca08ef9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5966895" name="2ed81fc0-50f9-11f0-97e5-a541ffcf11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7247776" name="2ed81fc0-50f9-11f0-97e5-a541ffcf11d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39408249" name="45580300-50f9-11f0-b89a-71b5a183f9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1709225" name="45580300-50f9-11f0-b89a-71b5a183f9b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4793272" name="17c236b0-50fc-11f0-914e-2ba0ba58da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602171" name="17c236b0-50fc-11f0-914e-2ba0ba58da1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WC / Damen und Herren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26696995" name="47354720-50fc-11f0-a985-4bb16c131f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249387" name="47354720-50fc-11f0-a985-4bb16c131f6c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WC / Damen und Herren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10984" name="684e54b0-50fc-11f0-a929-f32c0b1e73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5699202" name="684e54b0-50fc-11f0-a929-f32c0b1e73a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WC / Damen und Herren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09780682" name="79118f60-50fc-11f0-a7e4-b5e799f3b6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7851951" name="79118f60-50fc-11f0-a7e4-b5e799f3b60b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WC / Damen und Herren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9560619" name="84d222b0-50fc-11f0-8f3b-559154d2bf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7645200" name="84d222b0-50fc-11f0-8f3b-559154d2bff0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WC / Damen und Herren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62773156" name="a20e9250-50fc-11f0-b572-a7b9ea8d78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8801762" name="a20e9250-50fc-11f0-b572-a7b9ea8d78ef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1376472" name="9b606860-50fd-11f0-93c9-f97a2e9bc5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1663781" name="9b606860-50fd-11f0-93c9-f97a2e9bc5db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(elastische) Wandbeläge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18875732" name="ace879b0-50fd-11f0-9f1a-f1d5331810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7393236" name="ace879b0-50fd-11f0-9f1a-f1d53318101c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2308474" name="ba96d340-50fd-11f0-9f83-652d24f7d8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9761854" name="ba96d340-50fd-11f0-9f83-652d24f7d852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54117499" name="c9d23570-50fd-11f0-ad52-9daaa85941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829911" name="c9d23570-50fd-11f0-ad52-9daaa859412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Brandschutztüren, -tore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36926827" name="daa4b260-50fd-11f0-8dd7-715a990be6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8227536" name="daa4b260-50fd-11f0-8dd7-715a990be62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8726248" name="e9ef56d0-50fd-11f0-9837-2d43e46d63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5463056" name="e9ef56d0-50fd-11f0-9837-2d43e46d63f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 - 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18863388" name="912c2f80-50ff-11f0-b86a-014a81c26f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1509280" name="912c2f80-50ff-11f0-b86a-014a81c26f41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9435243" name="aa8c9d70-50ff-11f0-847e-51c2e04611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3950045" name="aa8c9d70-50ff-11f0-847e-51c2e04611f4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6049458" name="bf21c7b0-50ff-11f0-924b-5bbe9024a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2966850" name="bf21c7b0-50ff-11f0-924b-5bbe9024ab66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15455559" name="de8b0260-50ff-11f0-8eeb-0ff77302bb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6729059" name="de8b0260-50ff-11f0-8eeb-0ff77302bb3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Bar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33179467" name="f991cd50-50ff-11f0-b15e-83da9af1b6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4014636" name="f991cd50-50ff-11f0-b15e-83da9af1b6e4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Haus / Schopf 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66247237" name="55271580-5100-11f0-af1b-b7669638c6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0584242" name="55271580-5100-11f0-af1b-b7669638c645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3758302" name="a685c5c0-5100-11f0-b1ba-efc4c4c30b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8590966" name="a685c5c0-5100-11f0-b1ba-efc4c4c30b7e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0671973" name="290ab4b0-5101-11f0-92cb-4fb3d85796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3447191" name="290ab4b0-5101-11f0-92cb-4fb3d8579636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55345089" name="ec2eb820-5100-11f0-8d5b-818ba26b3e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004848" name="ec2eb820-5100-11f0-8d5b-818ba26b3e73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Kantonsstrasse 92, 8864 Reichenburg</w:t>
          </w:r>
        </w:p>
        <w:p>
          <w:pPr>
            <w:spacing w:before="0" w:after="0"/>
          </w:pPr>
          <w:r>
            <w:t>362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footer.xml" Type="http://schemas.openxmlformats.org/officeDocument/2006/relationships/footer" Id="rId3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